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w="http://schemas.openxmlformats.org/wordprocessingml/2006/main" xmlns:w14="http://schemas.microsoft.com/office/word/2010/wordml" xmlns:a14="http://schemas.microsoft.com/office/drawing/2010/main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Grand Hotel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4712674" name="9cbb3f30-0b1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688258" name="9cbb3f30-0b12-11f1-866a-27e693633c4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6830893" name="f1e42160-0b1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53232" name="f1e42160-0b13-11f1-866a-27e693633c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1004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4481803" name="0afb2a4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75881" name="0afb2a40-0b14-11f1-866a-27e693633c4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5720261" name="bace26c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887806" name="bace26c0-0b14-11f1-866a-27e693633c4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0140570" name="7f4d6d1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182006" name="7f4d6d10-0b17-11f1-866a-27e693633c4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0679143" name="d250a59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794689" name="d250a590-0b17-11f1-866a-27e693633c4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4859145" name="06fc889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878870" name="06fc8890-0b18-11f1-866a-27e693633c4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5807202" name="eae31fb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055932" name="eae31fb0-0b18-11f1-866a-27e693633c4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1117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3347938" name="34da84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43021" name="34da84a0-0b19-11f1-866a-27e693633c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9125302" name="7aed837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16932" name="7aed8370-0b19-11f1-866a-27e693633c4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6934214" name="c446376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695667" name="c4463760-0b19-11f1-866a-27e693633c4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4444515" name="2459187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624360" name="24591870-0b1a-11f1-866a-27e693633c4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6627338" name="b3028ca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351336" name="b3028ca0-0b1a-11f1-866a-27e693633c4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4575068" name="e92c723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939131" name="e92c7230-0b1c-11f1-866a-27e693633c4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8437243" name="0da6ac2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96245" name="0da6ac20-0b1d-11f1-866a-27e693633c4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3150362" name="34962bd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431680" name="34962bd0-0b1d-11f1-866a-27e693633c4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918146" name="4024962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371233" name="40249620-0b1e-11f1-866a-27e693633c4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9125710" name="3aa43dd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633968" name="3aa43dd0-0b1f-11f1-866a-27e693633c4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2514275" name="eca68b8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630508" name="eca68b80-0b21-11f1-866a-27e693633c4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8222382" name="f696f2b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156266" name="f696f2b0-0b21-11f1-866a-27e693633c4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0286943" name="1eb7ed8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228427" name="1eb7ed80-0b22-11f1-866a-27e693633c4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2231921" name="6d16fce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144696" name="6d16fce0-0b23-11f1-866a-27e693633c4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720250" name="97ecb77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234305" name="97ecb770-0b23-11f1-866a-27e693633c4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8440662" name="3e51ea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267705" name="3e51ea40-0b24-11f1-866a-27e693633c4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3632663" name="65c62a5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14647" name="65c62a50-0b24-11f1-866a-27e693633c4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7124573" name="538a8f6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872049" name="538a8f60-0b43-11f1-866a-27e693633c4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5411135" name="922a0de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34360" name="922a0de0-0b43-11f1-866a-27e693633c4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3938713" name="a64dffc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100522" name="a64dffc0-0b43-11f1-866a-27e693633c4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1699520" name="b28a79d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019371" name="b28a79d0-0b43-11f1-866a-27e693633c4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7721885" name="c42bb87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712452" name="c42bb870-0b43-11f1-866a-27e693633c4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7528178" name="d5800f9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498669" name="d5800f90-0b43-11f1-866a-27e693633c42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2104468" name="faf4880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850336" name="faf48800-0b43-11f1-866a-27e693633c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6641813" name="0d4392d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960938" name="0d4392d0-0b44-11f1-866a-27e693633c4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0891117" name="1b35ac2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806309" name="1b35ac20-0b44-11f1-866a-27e693633c4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0090454" name="fdcf51b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571864" name="fdcf51b0-0b14-11f1-866a-27e693633c4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9406003" name="2f52566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152941" name="2f525660-0b15-11f1-866a-27e693633c4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1004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2701040" name="62f247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879216" name="62f247a0-0b15-11f1-866a-27e693633c4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06808954" name="79ac26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664400" name="79ac26a0-0b15-11f1-866a-27e693633c4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2462191" name="393b9c3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614410" name="393b9c30-0b16-11f1-866a-27e693633c4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6316021" name="8bca19e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913803" name="8bca19e0-0b16-11f1-866a-27e693633c4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9931152" name="55810c3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672853" name="55810c30-0b17-11f1-866a-27e693633c4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2014501" name="a331818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606732" name="a3318180-0b17-11f1-866a-27e693633c4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4998725" name="ecfe540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902064" name="ecfe5400-0b17-11f1-866a-27e693633c42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29563308" name="de7b01c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902940" name="de7b01c0-0b18-11f1-866a-27e693633c42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1117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6706901" name="1e18413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095591" name="1e184130-0b19-11f1-866a-27e693633c4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2445248" name="526450f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231273" name="526450f0-0b19-11f1-866a-27e693633c4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2639519" name="913518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113805" name="913518a0-0b19-11f1-866a-27e693633c42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8305594" name="06d2325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638063" name="06d23250-0b1a-11f1-866a-27e693633c4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8882046" name="a091f01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972082" name="a091f010-0b1a-11f1-866a-27e693633c42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9548238" name="7d1dc99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243139" name="7d1dc990-0b1c-11f1-866a-27e693633c42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58888" name="fc28acf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931841" name="fc28acf0-0b1c-11f1-866a-27e693633c42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2351829" name="27f08fb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331580" name="27f08fb0-0b1d-11f1-866a-27e693633c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2327921" name="08d35cb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779129" name="08d35cb0-0b1e-11f1-866a-27e693633c4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4570951" name="2b2d009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875774" name="2b2d0090-0b1e-11f1-866a-27e693633c42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8607309" name="1a0c472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219462" name="1a0c4720-0b1f-11f1-866a-27e693633c4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1107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4367812" name="a42cc5e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17380" name="a42cc5e0-0b21-11f1-866a-27e693633c4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2608755" name="dd9bfd5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450875" name="dd9bfd50-0b21-11f1-866a-27e693633c42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8410705" name="0d8a0a2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93737" name="0d8a0a20-0b22-11f1-866a-27e693633c4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5812541" name="4b16c3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422766" name="4b16c3a0-0b23-11f1-866a-27e693633c4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9044768" name="7f091a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583539" name="7f091aa0-0b23-11f1-866a-27e693633c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1915627" name="1648e4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878961" name="1648e440-0b24-11f1-866a-27e693633c42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3409415" name="5740d1b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494365" name="5740d1b0-0b24-11f1-866a-27e693633c4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2548199" name="88ec6f3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60552" name="88ec6f30-0b33-11f1-866a-27e693633c42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9972499" name="a39d03d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938656" name="a39d03d0-0b33-11f1-866a-27e693633c42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6504099" name="b475e96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079884" name="b475e960-0b33-11f1-866a-27e693633c42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0037942" name="c12c757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234237" name="c12c7570-0b33-11f1-866a-27e693633c42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1210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6243743" name="ce4322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537403" name="ce4322e0-0b33-11f1-866a-27e693633c42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0418331" name="e47bc3f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526153" name="e47bc3f0-0b33-11f1-866a-27e693633c42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9296774" name="f79aa1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252025" name="f79aa1e0-0b33-11f1-866a-27e693633c42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1665818" name="095c39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533686" name="095c39c0-0b34-11f1-866a-27e693633c4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833592" name="15ade98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994247" name="15ade980-0b34-11f1-866a-27e693633c42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1220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1029319" name="2989d5e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652410" name="2989d5e0-0b34-11f1-866a-27e693633c42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5976547" name="3a9dc8a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730846" name="3a9dc8a0-0b34-11f1-866a-27e693633c42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975973" name="48b67c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711453" name="48b67cc0-0b34-11f1-866a-27e693633c42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2285322" name="56c4f7b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87048" name="56c4f7b0-0b34-11f1-866a-27e693633c42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7283320" name="9060bd6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48132" name="9060bd60-0b34-11f1-866a-27e693633c4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51912" name="05c2c9e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928028" name="05c2c9e0-0b35-11f1-866a-27e693633c42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3595448" name="1830322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210325" name="18303220-0b35-11f1-866a-27e693633c42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5655341" name="2b7b77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987988" name="2b7b7740-0b35-11f1-866a-27e693633c42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3064865" name="3a5f1c8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590183" name="3a5f1c80-0b35-11f1-866a-27e693633c42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003559" name="4a8ec9c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633228" name="4a8ec9c0-0b35-11f1-866a-27e693633c4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9905384" name="5ad448f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144136" name="5ad448f0-0b35-11f1-866a-27e693633c42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1500860" name="69ce0e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135833" name="69ce0e40-0b35-11f1-866a-27e693633c42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5538696" name="91c6727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678090" name="91c67270-0b35-11f1-866a-27e693633c4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116500" name="d878376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909828" name="d8783760-0b37-11f1-866a-27e693633c42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5124537" name="fd6d6db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59019" name="fd6d6db0-0b37-11f1-866a-27e693633c42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9533651" name="0b3087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016802" name="0b3087c0-0b38-11f1-866a-27e693633c42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1308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105282" name="1d5a5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131071" name="1d5a5750-0b38-11f1-866a-27e693633c42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1310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1676804" name="299e4b7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634705" name="299e4b70-0b38-11f1-866a-27e693633c42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7559910" name="3f4b4e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976636" name="3f4b4e50-0b38-11f1-866a-27e693633c42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9630353" name="535ffdf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632273" name="535ffdf0-0b38-11f1-866a-27e693633c42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5426618" name="614dd1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922978" name="614dd180-0b38-11f1-866a-27e693633c42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1318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6677294" name="6fc98d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621820" name="6fc98d30-0b38-11f1-866a-27e693633c42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1320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9051670" name="7e1a1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588869" name="7e1a1a30-0b38-11f1-866a-27e693633c42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9944790" name="947c8a6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536612" name="947c8a60-0b38-11f1-866a-27e693633c42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7666794" name="ad195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896632" name="ad195a30-0b38-11f1-866a-27e693633c42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8367534" name="bde01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67911" name="bde01750-0b38-11f1-866a-27e693633c42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9191848" name="d20e90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233496" name="d20e9080-0b38-11f1-866a-27e693633c42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1317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5991173" name="e842c4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119729" name="e842c4c0-0b38-11f1-866a-27e693633c42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1315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539359" name="faf3779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248370" name="faf37790-0b38-11f1-866a-27e693633c42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5567997" name="08cba04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924399" name="08cba040-0b39-11f1-866a-27e693633c42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8483432" name="30e7b91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81778" name="30e7b910-0b39-11f1-866a-27e693633c42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8771779" name="403f07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027691" name="403f07b0-0b39-11f1-866a-27e693633c42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1307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5585273" name="546877d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55177" name="546877d0-0b39-11f1-866a-27e693633c42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1305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3520761" name="6698b0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555305" name="6698b000-0b39-11f1-866a-27e693633c42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9016791" name="7eef28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348058" name="7eef2800-0b39-11f1-866a-27e693633c42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5974837" name="94d6e9f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85885" name="94d6e9f0-0b39-11f1-866a-27e693633c42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1835880" name="a9cb4e6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689697" name="a9cb4e60-0b3d-11f1-866a-27e693633c42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2017059" name="cf3343b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516198" name="cf3343b0-0b3d-11f1-866a-27e693633c42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Geräte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6143334" name="e91e8c8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358304" name="e91e8c80-0b3d-11f1-866a-27e693633c42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9694278" name="82c73fd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847531" name="82c73fd0-0b3e-11f1-866a-27e693633c42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7214576" name="9d90176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518152" name="9d901760-0b3e-11f1-866a-27e693633c42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4840795" name="ade17d7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263697" name="ade17d70-0b3e-11f1-866a-27e693633c42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5901498" name="bfef398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851232" name="bfef3980-0b3e-11f1-866a-27e693633c42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7642206" name="cea36a5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989782" name="cea36a50-0b3e-11f1-866a-27e693633c4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8672869" name="e18dcac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507253" name="e18dcac0-0b3e-11f1-866a-27e693633c42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0420518" name="22d3ff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063885" name="22d3ff40-0b3f-11f1-866a-27e693633c42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1547626" name="34e082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595743" name="34e082d0-0b3f-11f1-866a-27e693633c42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0151979" name="417f41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292598" name="417f4120-0b3f-11f1-866a-27e693633c42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1303087" name="501b7d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887915" name="501b7d20-0b3f-11f1-866a-27e693633c42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5004136" name="650a60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6569" name="650a6020-0b3f-11f1-866a-27e693633c42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8952892" name="72204a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935338" name="72204a40-0b3f-11f1-866a-27e693633c42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3109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9068635" name="8f96196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424959" name="8f961960-0b3f-11f1-866a-27e693633c42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53719047" name="a20619b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954261" name="a20619b0-0b3f-11f1-866a-27e693633c42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9385514" name="b192821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008557" name="b1928210-0b3f-11f1-866a-27e693633c42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7363435" name="c3cbe2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03835" name="c3cbe200-0b3f-11f1-866a-27e693633c42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7582944" name="d63d90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37502" name="d63d9000-0b3f-11f1-866a-27e693633c42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9343287" name="e4c83f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516041" name="e4c83fd0-0b3f-11f1-866a-27e693633c42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7273300" name="164243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0396" name="164243d0-0b40-11f1-866a-27e693633c42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1111907" name="2b6ef32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739221" name="2b6ef320-0b40-11f1-866a-27e693633c42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2608682" name="370cbc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329883" name="370cbc30-0b40-11f1-866a-27e693633c42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5884894" name="4ab00c6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090631" name="4ab00c60-0b40-11f1-866a-27e693633c42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6164851" name="5af9d1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261170" name="5af9d150-0b40-11f1-866a-27e693633c42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3201026" name="65aa06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837573" name="65aa0610-0b40-11f1-866a-27e693633c42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1567728" name="7c2fb5b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187223" name="7c2fb5b0-0b40-11f1-866a-27e693633c42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73289" name="9bde5d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451257" name="9bde5dd0-0b40-11f1-866a-27e693633c42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8536564" name="aebc62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686549" name="aebc6230-0b40-11f1-866a-27e693633c42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0086617" name="c64725c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209505" name="c64725c0-0b40-11f1-866a-27e693633c42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564903" name="d3d3c68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995084" name="d3d3c680-0b40-11f1-866a-27e693633c42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0721819" name="36c8df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320818" name="36c8dff0-0b41-11f1-866a-27e693633c42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5195238" name="70f3511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732582" name="70f35110-0b41-11f1-866a-27e693633c42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6995561" name="7d2a25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282986" name="7d2a25d0-0b41-11f1-866a-27e693633c42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8453384" name="8aa428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205554" name="8aa428f0-0b41-11f1-866a-27e693633c42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4544965" name="94832b0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032689" name="94832b00-0b41-11f1-866a-27e693633c42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4438076" name="b653057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406942" name="b6530570-0b41-11f1-866a-27e693633c42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9986534" name="d8bfe3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642347" name="d8bfe330-0b41-11f1-866a-27e693633c42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3237582" name="f403de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03669" name="f403de30-0b41-11f1-866a-27e693633c42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033933" name="05e2e92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950365" name="05e2e920-0b42-11f1-866a-27e693633c42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0537864" name="253148d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463155" name="253148d0-0b42-11f1-866a-27e693633c42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0873847" name="35dc409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599481" name="35dc4090-0b42-11f1-866a-27e693633c42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Lüftungskasten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8928117" name="b46cc7d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31841" name="b46cc7d0-0b16-11f1-866a-27e693633c42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Allgemein Grand Hotel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7924715" name="49b1a17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496520" name="49b1a170-0b3b-11f1-866a-27e693633c42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Allgemein Grand Hotel </w:t>
            </w:r>
          </w:p>
          <w:p>
            <w:pPr>
              <w:spacing w:before="0" w:after="0" w:line="240" w:lineRule="auto"/>
            </w:pPr>
            <w:r>
              <w:t>UG Aufgang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2250689" name="62b6d00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001426" name="62b6d000-0b3b-11f1-866a-27e693633c42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5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w="http://schemas.openxmlformats.org/wordprocessingml/2006/main" xmlns:w14="http://schemas.microsoft.com/office/word/2010/wordml" xmlns:a14="http://schemas.microsoft.com/office/drawing/2010/main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w="http://schemas.openxmlformats.org/wordprocessingml/2006/main" xmlns:w14="http://schemas.microsoft.com/office/word/2010/wordml" xmlns:a14="http://schemas.microsoft.com/office/drawing/2010/main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Nachbeprobung Hotel Flims Waldhaus</w:t>
          </w:r>
        </w:p>
        <w:p>
          <w:pPr>
            <w:spacing w:before="0" w:after="0"/>
          </w:pPr>
          <w:r>
            <w:t>735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w="http://schemas.openxmlformats.org/wordprocessingml/2006/main" xmlns:w14="http://schemas.microsoft.com/office/word/2010/wordml" xmlns:a14="http://schemas.microsoft.com/office/drawing/2010/main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w="http://schemas.openxmlformats.org/wordprocessingml/2006/main" xmlns:w14="http://schemas.microsoft.com/office/word/2010/wordml" xmlns:a14="http://schemas.microsoft.com/office/drawing/2010/main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footer.xml" Type="http://schemas.openxmlformats.org/officeDocument/2006/relationships/footer" Id="rId15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